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"Нейропсихолог"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02:14 МСК · База обновлена: 25.07.2026, 02:14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Т., 57 лет. Поступила в стационар для прохождения курса восстановительного лечения. Лечащим врачом направлена на консультацию к нейропсихологу.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После ДТП у пациентки нарушилась речь: трудно начинать произносить фразы и отдельные слова, появились многочисленные запинки, «застревания» на каком-либо звуке и оговорки. Аналогичные трудности возникают при чтении и письме, заметно ухудшился почерк и скорость письма.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Четыре месяца назад попала в дорожно-транспортное происшествие, и в результате лобового столкновения с другой машиной получила травму передних отделов головного мозга. В течение месяца после ДТП у пациентки отмечались трудности при осуществлении движений правой рукой, которые постепенно прошли. В настоящее время трудности возникают только в процессе письма.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 (полностью отказалась от алкоголя после аварии);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имеет;</w:t>
      </w:r>
    </w:p>
    <w:p>
      <w:pPr>
        <w:spacing w:after="58"/>
      </w:pPr>
      <w:r>
        <w:rPr>
          <w:b w:val="0"/>
          <w:i w:val="0"/>
        </w:rPr>
        <w:t>* образование среднее специальное;</w:t>
      </w:r>
    </w:p>
    <w:p>
      <w:pPr>
        <w:spacing w:after="58"/>
      </w:pPr>
      <w:r>
        <w:rPr>
          <w:b w:val="0"/>
          <w:i w:val="0"/>
        </w:rPr>
        <w:t>* по профессии продавец-консультант;</w:t>
      </w:r>
    </w:p>
    <w:p>
      <w:pPr>
        <w:spacing w:after="58"/>
      </w:pPr>
      <w:r>
        <w:rPr>
          <w:b w:val="0"/>
          <w:i w:val="0"/>
        </w:rPr>
        <w:t>* не замужем, имеет взрослую дочь;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Пациентка направлена на нейропсихологическую диагностику. В процессе обследования нейропсихолог выявил лёгкую форму афазии и аграфии.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данной пациентки наблюдается +______________+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семантическая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эфферентная моторная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эфферентная моторная</w:t>
      </w:r>
    </w:p>
    <w:p>
      <w:pPr>
        <w:ind w:left="504"/>
      </w:pPr>
      <w:r>
        <w:rPr>
          <w:b w:val="0"/>
          <w:i/>
        </w:rPr>
        <w:t>Многочисленные запинки, «застревания» на каком-либо звуке и оговорки характерны для эфферентной моторной афазии.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«Застревания» и запинки в речи, на которые жалуется пациентка, называются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эхолалии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эхопраксии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паралексии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персеверации</w:t>
      </w:r>
    </w:p>
    <w:p>
      <w:pPr>
        <w:ind w:left="504"/>
      </w:pPr>
      <w:r>
        <w:rPr>
          <w:b w:val="0"/>
          <w:i/>
        </w:rPr>
        <w:t>Персеверации в речи проявляются в виде запинок, застреваний на предыдущем элементе слова.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Данная форма афазии обычно наблюдается при поражении +__________________________+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нижней премоторной области лобной коры левого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префронтальных отделов лобной коры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премоторной области лобной коры правого полушария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медио-базальных отделов лобной коры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нижней премоторной области лобной коры левого полушария</w:t>
      </w:r>
    </w:p>
    <w:p>
      <w:pPr>
        <w:ind w:left="504"/>
      </w:pPr>
      <w:r>
        <w:rPr>
          <w:b w:val="0"/>
          <w:i/>
        </w:rPr>
        <w:t>Эфферентная моторная афазия (афазия Брока) наблюдается при поражении задней части третьей лобной извилины (44 поле или зона Брока).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данной формой афазии может сочетаться +______________+ форма апраксии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регуляторная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кинестетическая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пространственная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кинетическая</w:t>
      </w:r>
    </w:p>
    <w:p>
      <w:pPr>
        <w:ind w:left="504"/>
      </w:pPr>
      <w:r>
        <w:rPr>
          <w:b w:val="0"/>
          <w:i/>
        </w:rPr>
        <w:t>В основе эфферентной моторной афазии и кинетической апраксии лежит нарушение одного фактора (кинетического).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данной форме афазии написание слова «Сталь» с наибольшей вероятностью будет выглядеть таким образом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«слт»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«сталь»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«аль»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«заль»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«слт»</w:t>
      </w:r>
    </w:p>
    <w:p>
      <w:pPr>
        <w:ind w:left="504"/>
      </w:pPr>
      <w:r>
        <w:rPr>
          <w:b w:val="0"/>
          <w:i/>
        </w:rPr>
        <w:t>Приведенный пример демонстрирует проявления элементарных персевераций в письме, характерных при данной форме афазии.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У данной пациентки при выполнении пробы «кулак-ребро-ладонь» могут наблюдаться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системные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упроченные двигательные стереотипы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элементарные 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развороты кисти ладонью от себя при постановке её на ребро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элементарные персеверации</w:t>
      </w:r>
    </w:p>
    <w:p>
      <w:pPr>
        <w:ind w:left="504"/>
      </w:pPr>
      <w:r>
        <w:rPr>
          <w:b w:val="0"/>
          <w:i/>
        </w:rPr>
        <w:t>Для синдрома, связанного с поражением кинетического фактора, одним из базовых симптомов являются элементарные персеверации.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основе данного вида афазии лежит нарушение +_____________+ нейропсихологического фактора (по А.Р. Лурии)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кинетического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кинестетического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пространственного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регуляторного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кинетического</w:t>
      </w:r>
    </w:p>
    <w:p>
      <w:pPr>
        <w:ind w:left="504"/>
      </w:pPr>
      <w:r>
        <w:rPr>
          <w:b w:val="0"/>
          <w:i/>
        </w:rPr>
        <w:t>В основе эфферентной моторной афазии лежит нарушение кинетического фактора.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данной форме афазии в импрессивной речи пациентки может наблюдаться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нарушений понимания 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трудность различения похожих по произношению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понимания переносного смысла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трудность различения похожих по звучанию слов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отсутствие нарушений понимания речи</w:t>
      </w:r>
    </w:p>
    <w:p>
      <w:pPr>
        <w:ind w:left="504"/>
      </w:pPr>
      <w:r>
        <w:rPr>
          <w:b w:val="0"/>
          <w:i/>
        </w:rPr>
        <w:t>Для эфферентной моторной афазии характерна преимущественная сохранность понимания речи.</w:t>
        <w:br/>
        <w:br/>
        <w:t>Цветкова Л.С. Нейропсихологическая реабилитация больных. Речь и интеллектуальная деятельность: Учеб. пособие. — 2-е изд., испр. и доп. — М.: Издательство Московского психолого-социального института; Воронеж: Издательство НПО «МОДЭК», 2004. — 424 с. — (Серия «Библиотека психолога»). ISBN 5-89502-534-Х (МПСИ) ISBN 5-89395-576-5 (НПО «МОДЭК»)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описанной пациентки в чтении будут наблюдаться такие ошибки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чтение текста, написанного в левой части листа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«угадывающее» чтение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слияния звуков в слог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чтение текста, написанного в правой части листа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слияния звуков в слог</w:t>
      </w:r>
    </w:p>
    <w:p>
      <w:pPr>
        <w:ind w:left="504"/>
      </w:pPr>
      <w:r>
        <w:rPr>
          <w:b w:val="0"/>
          <w:i/>
        </w:rPr>
        <w:t>При эфферентной моторной афазии элементарные персеверации проявляются не только в устной речи, но и при чтении.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описываемой пациентки, необходимо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повторение слогов «би-ба-бо»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Тойбера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Хэда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локализацию прикосновений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 повторение слогов «би-ба-бо»</w:t>
      </w:r>
    </w:p>
    <w:p>
      <w:pPr>
        <w:ind w:left="504"/>
      </w:pPr>
      <w:r>
        <w:rPr>
          <w:b w:val="0"/>
          <w:i/>
        </w:rPr>
        <w:t>При премоторном синдроме, наблюдаемом у данной пациентки, в первую очередь, страдает динамический праксис.</w:t>
        <w:br/>
        <w:br/>
        <w:t>Высшие корковые функции человека и их нарушения при локальных поражениях мозга. / А.Р. Лурия. – Москва: Издательство Московского университета, 1962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структуре нейропсихологического синдрома данной пациентки можно видеть трудности решения арифметических задач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непонимания содержания задачи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импульсивно совершаемых арифметических действий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«застревания» на первоначально выполненных действиях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первичной акалькулии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«застревания» на первоначально выполненных действиях</w:t>
      </w:r>
    </w:p>
    <w:p>
      <w:pPr>
        <w:ind w:left="504"/>
      </w:pPr>
      <w:r>
        <w:rPr>
          <w:b w:val="0"/>
          <w:i/>
        </w:rPr>
        <w:t>«В структуре синдрома можно видеть трудности решения арифметических задач в виде застревания больного на первоначально выполненных действиях, препятствующего переходу к последующим…»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В пробах на произвольное запоминание у данной пациентки, в первую очередь, будут наблюдаться ошибки по типу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инертных повторений предшествующих стимулов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называний слов из других заданий (проб)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грубого снижения объема непосредственного воспроизведения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побочных вплетений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инертных повторений предшествующих стимулов</w:t>
      </w:r>
    </w:p>
    <w:p>
      <w:pPr>
        <w:ind w:left="504"/>
      </w:pPr>
      <w:r>
        <w:rPr>
          <w:b w:val="0"/>
          <w:i/>
        </w:rPr>
        <w:t>« В задачах на произвольное запоминание у больных этой группы наблюдается феномен проактивного торможения, состоящий в том, что запоминание и воспроизведение предшествующего материала отрицательно влияет на запоминание и воспроизведение последующих стимулов, замещая их в случае грубо выраженной патологической инертности»</w:t>
        <w:br/>
        <w:br/>
        <w:t>Н.К. Корсакова, Л.И. Московичюте «Клиническая нейропсихология: Учеб. пособие для студ. высш. учеб. заведений», 2003. С. 46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57 лет, острое нарушение мозгового кровообращения, произошедшее 3 месяца назад.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Пациент жалуется на нарушения речи.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Вечером в конце дня на фоне утомления ослабли правые конечности, перестал понимать окружающих. В первые часы был дезориентирован. В течение 1,5 часов был госпитализирован бригадой скорой помощи в неврологическое отделение городской клинической больницы.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алкоголь;</w:t>
      </w:r>
    </w:p>
    <w:p>
      <w:pPr>
        <w:spacing w:after="58"/>
      </w:pPr>
      <w:r>
        <w:rPr>
          <w:b w:val="0"/>
          <w:i w:val="0"/>
        </w:rPr>
        <w:t>* образование высшее;</w:t>
      </w:r>
    </w:p>
    <w:p>
      <w:pPr>
        <w:spacing w:after="58"/>
      </w:pPr>
      <w:r>
        <w:rPr>
          <w:b w:val="0"/>
          <w:i w:val="0"/>
        </w:rPr>
        <w:t>* проживает с женой, имеет двоих взрослых детей, проживающих отдельно;</w:t>
      </w:r>
    </w:p>
    <w:p>
      <w:pPr>
        <w:spacing w:after="58"/>
      </w:pPr>
      <w:r>
        <w:rPr>
          <w:b w:val="0"/>
          <w:i w:val="0"/>
        </w:rPr>
        <w:t>* не работает;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 с трудом понимает смысл обращенной к нему речи. При этом он иногда может повторить услышанное слово, но часто не может показать соответствующее изображение на картинке. Слух первично не нарушен. Больше всего сложностей у него вызывает понимание похожих по звучанию слов. При просьбе назвать предметы обстановки или изображения на рисунках он часто затрудняется или даёт неадекватные ответы (например, «число», «стол» - на изображение пальто, «черемянка» - при изображении лестницы и т.п.). В ответ на просьбу рассказать о себе или пересказать своими словами увиденное больной многоречив, речь представлена обилием как известных, так и несуществующих слов, часто не связанных между собой по смыслу и грамматически.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Согласно классификации афазий А.Р. Лурии у пациента наблюдается +__________+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сенсорная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семантическая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сенсорная</w:t>
      </w:r>
    </w:p>
    <w:p>
      <w:pPr>
        <w:ind w:left="504"/>
      </w:pPr>
      <w:r>
        <w:rPr>
          <w:b w:val="0"/>
          <w:i/>
        </w:rPr>
        <w:t>Нарушения понимания обращенной речи и непродуктивная экспрессивная спонтанная речь являются характерными симптомами сенсорной афазии.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Согласно теории системно-динамической локализации ВПФ первичным дефектом наблюдаемого нарушения речи является нарушение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моторных образов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пространственного и квазипространственного анализа и синтеза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фонематического слуха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создания кинестетической программы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фонематического слуха</w:t>
      </w:r>
    </w:p>
    <w:p>
      <w:pPr>
        <w:ind w:left="504"/>
      </w:pPr>
      <w:r>
        <w:rPr>
          <w:b w:val="0"/>
          <w:i/>
        </w:rPr>
        <w:t>В основе нейропсихологического синдрома при сенсорной афазии лежит нарушение акустического восприятия звукового состава слова, то есть нарушение первого звена в структуре понимания-звена звукоразличения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Данная форма афазии наблюдается при поражении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Бродмана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Вернике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Вернике</w:t>
      </w:r>
    </w:p>
    <w:p>
      <w:pPr>
        <w:ind w:left="504"/>
      </w:pPr>
      <w:r>
        <w:rPr>
          <w:b w:val="0"/>
          <w:i/>
        </w:rPr>
        <w:t>Сенсорная афазия наблюдается при поражении задней трети верхней височной извилины (22 поле по Бродману, то есть зона Вернике)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Согласно описанию, пациент «иногда может повторить услышанное слово, но часто не может показать соответствующее изображение на картинке». Этот симптом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объема слухоречевого восприятия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литеральная парафазия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отчуждение смысла слова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вербальная парафазия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отчуждение смысла слова</w:t>
      </w:r>
    </w:p>
    <w:p>
      <w:pPr>
        <w:ind w:left="504"/>
      </w:pPr>
      <w:r>
        <w:rPr>
          <w:b w:val="0"/>
          <w:i/>
        </w:rPr>
        <w:t>Феномен «отчуждения смысла слов» характеризуется расслоением звуковой оболочки слова и его предметной отнесенности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Описанные нарушения наблюдаются при повреждении +_____________+ функционального блока мозга по А.Р. Лурии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третьего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четвертого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второго</w:t>
      </w:r>
    </w:p>
    <w:p>
      <w:pPr>
        <w:ind w:left="504"/>
      </w:pPr>
      <w:r>
        <w:rPr>
          <w:b w:val="0"/>
          <w:i/>
        </w:rPr>
        <w:t>Конвекситальные височные отделы головного мозга входят во второй структурно-функциональный блок мозга по А.Р. Лурии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Согласно описанию, пациент «многоречив, речь представлена обилием как известных, так и несуществующих слов, часто не связанных между собой по смыслу и грамматически». Этот симптом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литеральные парафазии по кинестетическому принципу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телеграфный стиль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словесный салат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парагнозия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словесный салат</w:t>
      </w:r>
    </w:p>
    <w:p>
      <w:pPr>
        <w:ind w:left="504"/>
      </w:pPr>
      <w:r>
        <w:rPr>
          <w:b w:val="0"/>
          <w:i/>
        </w:rPr>
        <w:t>«Словесный салат» или «словесная окрошка» - это речевая бессвязность, то есть дезорганизованная речь, состоящая из набора несвязанных различных элементов речи или их частей, из литеральных и вербальных парафазий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наибольшей вероятностью описанный больной напишет слово «лестница»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«лсца»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«ретиница»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«нестдица»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«лесссница»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«ретиница»</w:t>
      </w:r>
    </w:p>
    <w:p>
      <w:pPr>
        <w:ind w:left="504"/>
      </w:pPr>
      <w:r>
        <w:rPr>
          <w:b w:val="0"/>
          <w:i/>
        </w:rPr>
        <w:t>Неустойчивость звукового образа слова или звуковая лабильность, наблюдаемая при сенсорной афазии, проявляется в множественных звуковых заменах при написании слов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процессе чтения у описанного пациента будут наблюдаться трудности по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пропусков слов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нестойкости слухового образа слова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литеральных паралексий по кинестетическому признаку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нестойкости слухового образа слова</w:t>
      </w:r>
    </w:p>
    <w:p>
      <w:pPr>
        <w:ind w:left="504"/>
      </w:pPr>
      <w:r>
        <w:rPr>
          <w:b w:val="0"/>
          <w:i/>
        </w:rPr>
        <w:t>При сенсорной алексии наблюдается угадывающее чтение, которое объясняется тем, что процесс непосредственного зрительного узнавания слов может оставаться сохранным, в то время как звуковой анализ и синтез читаемого слова оказывается грубо нарушенным и невозможным, что затрудняет вторичную коррекцию его звукового состава.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пациента, необходимо провести нейропсихологическую пробу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стереогнозис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повторение фонематически близких слов и звуков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списывание рассказа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динамический праксис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повторение фонематически близких слов и звуков</w:t>
      </w:r>
    </w:p>
    <w:p>
      <w:pPr>
        <w:ind w:left="504"/>
      </w:pPr>
      <w:r>
        <w:rPr>
          <w:b w:val="0"/>
          <w:i/>
        </w:rPr>
        <w:t>Пробы на повторение звуков, слогов, слов (особенно фонематически близких) являются основными для выявления дефектов фонематического слуха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теории восстановительного обучения преодоление центрального дефекта данной афазии осуществляется с помощью такого приема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переключения больного на невербальную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привлечение дополнительных афферентаций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вынесение структуры фразы во 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растормаживания непроизвольной речи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привлечение дополнительных афферентаций</w:t>
      </w:r>
    </w:p>
    <w:p>
      <w:pPr>
        <w:ind w:left="504"/>
      </w:pPr>
      <w:r>
        <w:rPr>
          <w:b w:val="0"/>
          <w:i/>
        </w:rPr>
        <w:t>Основным методом в целях восстановления процесса звукоразличения является «метод соотнесения звука с его артикуляцией» посредством опоры на оральный (артикуляторный) образ</w:t>
        <w:br/>
        <w:br/>
        <w:t>Нейропсихологическиая реабилитация больных. Речь и интеллектуальная деятельность: Учеб. пособие. Цветкова Л.С. — 2-е изд., испр. и доп. — М.: Издательство Московского психолого-социального института; Воронеж: Издательство НПО «МОДЭК», 2004</w:t>
        <w:br/>
        <w:br/>
      </w:r>
      <w:hyperlink r:id="rId4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Восстановление функций мозга после военной травмы/ А.Р. Лурия; Акад. мед. наук СССР. Ин-т неврологии. - Москва : изд-во и тип. Изд-ва Акад. мед. наук СССР, 1948 г.</w:t>
        <w:br/>
        <w:br/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теории восстановительного обучения в процессе преодоления у данного пациента трудностей понимания речи должна быть выдержана следующая последовательность использования языковых единиц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текст-предложение-слово-слог-звук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звук-слог-слово-предложение-текст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предложение-слово-слог-звук-текст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слово-слог-звук-предложение-текст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текст-предложение-слово-слог-звук</w:t>
      </w:r>
    </w:p>
    <w:p>
      <w:pPr>
        <w:ind w:left="504"/>
      </w:pPr>
      <w:r>
        <w:rPr>
          <w:b w:val="0"/>
          <w:i/>
        </w:rPr>
        <w:t>При сенсорной афазии психологический уровень понимания, на котором извлекается общий смысл, более сохранен, чем лексико-грамматический. Поэтому, такие пациенты могут схватывать в целом смысл высказывания. Если задать контекст, определить тему беседы, то уровень понимания резко возрастает.</w:t>
        <w:br/>
        <w:br/>
        <w:t>Нейропсихологическиая реабилитация больных. Речь и интеллектуальная деятельность: Учеб. пособие. Цветкова Л.С. — 2-е изд., испр. и доп. — М.: Издательство Московского психолого-социального института; Воронеж: Издательство НПО «МОДЭК», 2004</w:t>
        <w:br/>
        <w:br/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Первой задачей восстановительного обучения при данной форме афазии согласно Л.С. Цветковой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преодоление аграмматизма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восстановление слухоречевой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предикативности речи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затормаживание непродуктивной спонтанной речи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затормаживание непродуктивной спонтанной речи</w:t>
      </w:r>
    </w:p>
    <w:p>
      <w:pPr>
        <w:ind w:left="504"/>
      </w:pPr>
      <w:r>
        <w:rPr>
          <w:b w:val="0"/>
          <w:i/>
        </w:rPr>
        <w:t>Пациент с сенсорной афазией очень общительный, у него отмечается логорея. Поэтому на первой стадии восстановительного обучения решается задача затормаживания обильной и непродуктивной речи пациента.</w:t>
        <w:br/>
        <w:br/>
        <w:t>Нейропсихологическиая реабилитация больных. Речь и интеллектуальная деятельность: Учеб. пособие. Цветкова Л.С. — 2-е изд., испр. и доп. — М.: Издательство Московского психолого-социального института; Воронеж: Издательство НПО «МОДЭК», 2004</w:t>
        <w:br/>
        <w:br/>
      </w:r>
      <w:hyperlink r:id="rId43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"Нейропсихолог"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ehabilitation_patients/?anchor=paragraph_mn1g60#paragraph_mn1g60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Luria_Vys/?anchor=paragraph_39g3s2#paragraph_39g3s2" TargetMode="External"/><Relationship Id="rId24" Type="http://schemas.openxmlformats.org/officeDocument/2006/relationships/image" Target="media/image7.png"/><Relationship Id="rId25" Type="http://schemas.openxmlformats.org/officeDocument/2006/relationships/hyperlink" Target="https://library.mededtech.ru/rest/documents/Luria_Vys/?anchor=paragraph_0iaier#paragraph_0iaier" TargetMode="External"/><Relationship Id="rId26" Type="http://schemas.openxmlformats.org/officeDocument/2006/relationships/hyperlink" Target="https://library.mededtech.ru/rest/documents/Luria_Vys/?anchor=pic63#pic63" TargetMode="External"/><Relationship Id="rId27" Type="http://schemas.openxmlformats.org/officeDocument/2006/relationships/hyperlink" Target="https://library.mededtech.ru/rest/documents/Luria_Vys/?anchor=paragraph_ovbkm0#paragraph_ovbkm0" TargetMode="External"/><Relationship Id="rId28" Type="http://schemas.openxmlformats.org/officeDocument/2006/relationships/hyperlink" Target="https://library.mededtech.ru/rest/documents/Luria_Vys/?anchor=paragraph_qgg5d6#paragraph_qgg5d6" TargetMode="External"/><Relationship Id="rId29" Type="http://schemas.openxmlformats.org/officeDocument/2006/relationships/hyperlink" Target="https://library.mededtech.ru/rest/documents/rehabilitation_patients/?anchor=paragraph_pd2pr3#paragraph_pd2pr3" TargetMode="External"/><Relationship Id="rId30" Type="http://schemas.openxmlformats.org/officeDocument/2006/relationships/hyperlink" Target="https://library.mededtech.ru/rest/documents/Luria_Vys/?anchor=paragraph_958ao5#paragraph_958ao5" TargetMode="External"/><Relationship Id="rId31" Type="http://schemas.openxmlformats.org/officeDocument/2006/relationships/hyperlink" Target="https://library.mededtech.ru/rest/documents/Luria_Vys/?anchor=paragraph_dpcplr#paragraph_dpcplr" TargetMode="External"/><Relationship Id="rId32" Type="http://schemas.openxmlformats.org/officeDocument/2006/relationships/hyperlink" Target="https://library.mededtech.ru/rest/documents/Luria_Vys/?anchor=paragraph_hdsl74#paragraph_hdsl74" TargetMode="External"/><Relationship Id="rId33" Type="http://schemas.openxmlformats.org/officeDocument/2006/relationships/hyperlink" Target="https://library.mededtech.ru/rest/documents/Luria_Vys/?anchor=paragraph_rffocu#paragraph_rffocu" TargetMode="External"/><Relationship Id="rId34" Type="http://schemas.openxmlformats.org/officeDocument/2006/relationships/hyperlink" Target="https://library.mededtech.ru/rest/documents/Luria_Vys/?anchor=paragraph_g5rtkh#paragraph_g5rtkh" TargetMode="External"/><Relationship Id="rId35" Type="http://schemas.openxmlformats.org/officeDocument/2006/relationships/hyperlink" Target="https://library.mededtech.ru/rest/documents/Luria_Vys/?anchor=paragraph_8du1gt#paragraph_8du1gt" TargetMode="External"/><Relationship Id="rId36" Type="http://schemas.openxmlformats.org/officeDocument/2006/relationships/hyperlink" Target="https://library.mededtech.ru/rest/documents/library-834/?anchor=paragraph_hfb6l1#paragraph_hfb6l1" TargetMode="External"/><Relationship Id="rId37" Type="http://schemas.openxmlformats.org/officeDocument/2006/relationships/hyperlink" Target="https://library.mededtech.ru/rest/documents/Luria_Vys/?anchor=paragraph_8oriav#paragraph_8oriav" TargetMode="External"/><Relationship Id="rId38" Type="http://schemas.openxmlformats.org/officeDocument/2006/relationships/hyperlink" Target="https://library.mededtech.ru/rest/documents/Luria_Vys/?anchor=paragraph_ff5653#paragraph_ff5653" TargetMode="External"/><Relationship Id="rId39" Type="http://schemas.openxmlformats.org/officeDocument/2006/relationships/hyperlink" Target="https://library.mededtech.ru/rest/documents/Luria_Vys/?anchor=paragraph_ut2ibb#paragraph_ut2ibb" TargetMode="External"/><Relationship Id="rId40" Type="http://schemas.openxmlformats.org/officeDocument/2006/relationships/hyperlink" Target="https://library.mededtech.ru/rest/documents/rehabilitation_patients/?anchor=paragraph_p55se3#paragraph_p55se3" TargetMode="External"/><Relationship Id="rId41" Type="http://schemas.openxmlformats.org/officeDocument/2006/relationships/hyperlink" Target="https://library.mededtech.ru/rest/documents/vost/?anchor=paragraph_d8p4ac#paragraph_d8p4ac" TargetMode="External"/><Relationship Id="rId42" Type="http://schemas.openxmlformats.org/officeDocument/2006/relationships/hyperlink" Target="https://library.mededtech.ru/rest/documents/rehabilitation_patients/?anchor=paragraph_gk9f82#paragraph_gk9f82" TargetMode="External"/><Relationship Id="rId43" Type="http://schemas.openxmlformats.org/officeDocument/2006/relationships/hyperlink" Target="https://library.mededtech.ru/rest/documents/rehabilitation_patients/?anchor=paragraph_s1v9m8#paragraph_s1v9m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